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6320239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b3de95a0-e130-48e2-a18c-e3421c12e8af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b87bf85c-5ffc-4767-ae37-927ac69312d3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6103920)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«Вероятность и статистика»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056d9d5c-b2bc-4133-b8cf-f3db506692dc"/>
      <w:r>
        <w:rPr>
          <w:rFonts w:ascii="Times New Roman" w:hAnsi="Times New Roman"/>
          <w:b/>
          <w:i w:val="false"/>
          <w:color w:val="000000"/>
          <w:sz w:val="28"/>
        </w:rPr>
        <w:t>Казань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7c791777-c725-4234-9ae7-a684b7e75e81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6320239_Копия_1"/>
      <w:bookmarkStart w:id="6" w:name="block-46320239"/>
      <w:bookmarkStart w:id="7" w:name="block-46320238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8" w:name="block-46320238_Копия_1"/>
      <w:bookmarkStart w:id="9" w:name="b3c9237e-6172-48ee-b1c7-f6774da89513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Start w:id="10" w:name="block-46320238"/>
      <w:bookmarkEnd w:id="8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6320233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2" w:name="block-46320233_Копия_1"/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  <w:bookmarkStart w:id="13" w:name="block-46320233"/>
      <w:bookmarkEnd w:id="12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4" w:name="block-46320234_Копия_1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5" w:name="_Toc124426249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случайной величине и о распределении вероятностей.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6" w:name="block-46320234_Копия_1"/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  <w:bookmarkStart w:id="17" w:name="block-46320234"/>
      <w:bookmarkEnd w:id="16"/>
    </w:p>
    <w:p>
      <w:pPr>
        <w:pStyle w:val="Normal"/>
        <w:spacing w:before="0" w:after="0"/>
        <w:ind w:left="120" w:hanging="0"/>
        <w:jc w:val="left"/>
        <w:rPr/>
      </w:pPr>
      <w:bookmarkStart w:id="18" w:name="block-46320235"/>
      <w:bookmarkEnd w:id="17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94"/>
        <w:gridCol w:w="2399"/>
        <w:gridCol w:w="1454"/>
        <w:gridCol w:w="2493"/>
        <w:gridCol w:w="2614"/>
        <w:gridCol w:w="3939"/>
      </w:tblGrid>
      <w:tr>
        <w:trPr>
          <w:trHeight w:val="144" w:hRule="atLeast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события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44" w:hRule="atLeast"/>
        </w:trPr>
        <w:tc>
          <w:tcPr>
            <w:tcW w:w="3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19" w:name="block-46320235"/>
      <w:bookmarkStart w:id="20" w:name="block-46320236"/>
      <w:bookmarkEnd w:id="19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23"/>
        <w:gridCol w:w="3041"/>
        <w:gridCol w:w="1161"/>
        <w:gridCol w:w="2153"/>
        <w:gridCol w:w="2296"/>
        <w:gridCol w:w="1626"/>
        <w:gridCol w:w="2793"/>
      </w:tblGrid>
      <w:tr>
        <w:trPr>
          <w:trHeight w:val="144" w:hRule="atLeast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https://m.edsoo.ru/863f029e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https://m.edsoo.ru/863f03fc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https://m.edsoo.ru/863f0578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https://m.edsoo.ru/863f076c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Отклонения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https://m.edsoo.ru/863f0a50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https://m.edsoo.ru/863f0a50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https://m.edsoo.ru/863f0bfe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https://m.edsoo.ru/863f0ea6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https://m.edsoo.ru/863f1180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https://m.edsoo.ru/863f143c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https://m.edsoo.ru/863f1784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https://m.edsoo.ru/863f198c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https://m.edsoo.ru/863f1dec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https://m.edsoo.ru/863f1dec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https://m.edsoo.ru/863f1f72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https://m.edsoo.ru/863f21ca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https://m.edsoo.ru/863f21ca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https://m.edsoo.ru/863f235a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https://m.edsoo.ru/863f2a4e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https://m.edsoo.ru/863f2bac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https://m.edsoo.ru/863f2cd8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https://m.edsoo.ru/863f2e36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https://m.edsoo.ru/863f2f8a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https://m.edsoo.ru/863f3214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https://m.edsoo.ru/863f3372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https://m.edsoo.ru/863f3764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https://m.edsoo.ru/863f38ae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https://m.edsoo.ru/863f3b06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https://m.edsoo.ru/863f3cbe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https://m.edsoo.ru/863f3f20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https://m.edsoo.ru/863f4128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https://m.edsoo.ru/863f4312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>
          <w:rFonts w:ascii="Times New Roman" w:hAnsi="Times New Roman"/>
          <w:b/>
          <w:i w:val="false"/>
          <w:i w:val="false"/>
          <w:color w:val="000000"/>
          <w:sz w:val="28"/>
        </w:rPr>
      </w:pPr>
      <w:r>
        <w:rPr/>
      </w:r>
      <w:bookmarkStart w:id="21" w:name="block-46320236"/>
      <w:bookmarkStart w:id="22" w:name="block-46320237_Копия_1"/>
      <w:bookmarkStart w:id="23" w:name="block-46320237"/>
      <w:bookmarkStart w:id="24" w:name="block-46320236"/>
      <w:bookmarkStart w:id="25" w:name="block-46320237_Копия_1"/>
      <w:bookmarkStart w:id="26" w:name="block-46320237"/>
      <w:bookmarkEnd w:id="24"/>
      <w:bookmarkEnd w:id="25"/>
      <w:bookmarkEnd w:id="26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7fb2" TargetMode="External"/><Relationship Id="rId3" Type="http://schemas.openxmlformats.org/officeDocument/2006/relationships/hyperlink" Target="https://m.edsoo.ru/7f417fb2" TargetMode="External"/><Relationship Id="rId4" Type="http://schemas.openxmlformats.org/officeDocument/2006/relationships/hyperlink" Target="https://m.edsoo.ru/7f417fb2" TargetMode="External"/><Relationship Id="rId5" Type="http://schemas.openxmlformats.org/officeDocument/2006/relationships/hyperlink" Target="https://m.edsoo.ru/7f417fb2" TargetMode="External"/><Relationship Id="rId6" Type="http://schemas.openxmlformats.org/officeDocument/2006/relationships/hyperlink" Target="https://m.edsoo.ru/7f417fb2" TargetMode="External"/><Relationship Id="rId7" Type="http://schemas.openxmlformats.org/officeDocument/2006/relationships/hyperlink" Target="https://m.edsoo.ru/7f417fb2" TargetMode="External"/><Relationship Id="rId8" Type="http://schemas.openxmlformats.org/officeDocument/2006/relationships/hyperlink" Target="https://m.edsoo.ru/7f417fb2" TargetMode="External"/><Relationship Id="rId9" Type="http://schemas.openxmlformats.org/officeDocument/2006/relationships/hyperlink" Target="https://m.edsoo.ru/863f029e" TargetMode="External"/><Relationship Id="rId10" Type="http://schemas.openxmlformats.org/officeDocument/2006/relationships/hyperlink" Target="https://m.edsoo.ru/863f03fc" TargetMode="External"/><Relationship Id="rId11" Type="http://schemas.openxmlformats.org/officeDocument/2006/relationships/hyperlink" Target="https://m.edsoo.ru/863f0578" TargetMode="External"/><Relationship Id="rId12" Type="http://schemas.openxmlformats.org/officeDocument/2006/relationships/hyperlink" Target="https://m.edsoo.ru/863f076c" TargetMode="External"/><Relationship Id="rId13" Type="http://schemas.openxmlformats.org/officeDocument/2006/relationships/hyperlink" Target="https://m.edsoo.ru/863f0a50" TargetMode="External"/><Relationship Id="rId14" Type="http://schemas.openxmlformats.org/officeDocument/2006/relationships/hyperlink" Target="https://m.edsoo.ru/863f0a50" TargetMode="External"/><Relationship Id="rId15" Type="http://schemas.openxmlformats.org/officeDocument/2006/relationships/hyperlink" Target="https://m.edsoo.ru/863f0bfe" TargetMode="External"/><Relationship Id="rId16" Type="http://schemas.openxmlformats.org/officeDocument/2006/relationships/hyperlink" Target="https://m.edsoo.ru/863f0ea6" TargetMode="External"/><Relationship Id="rId17" Type="http://schemas.openxmlformats.org/officeDocument/2006/relationships/hyperlink" Target="https://m.edsoo.ru/863f1180" TargetMode="External"/><Relationship Id="rId18" Type="http://schemas.openxmlformats.org/officeDocument/2006/relationships/hyperlink" Target="https://m.edsoo.ru/863f143c" TargetMode="External"/><Relationship Id="rId19" Type="http://schemas.openxmlformats.org/officeDocument/2006/relationships/hyperlink" Target="https://m.edsoo.ru/863f1784" TargetMode="External"/><Relationship Id="rId20" Type="http://schemas.openxmlformats.org/officeDocument/2006/relationships/hyperlink" Target="https://m.edsoo.ru/863f198c" TargetMode="External"/><Relationship Id="rId21" Type="http://schemas.openxmlformats.org/officeDocument/2006/relationships/hyperlink" Target="https://m.edsoo.ru/863f1dec" TargetMode="External"/><Relationship Id="rId22" Type="http://schemas.openxmlformats.org/officeDocument/2006/relationships/hyperlink" Target="https://m.edsoo.ru/863f1dec" TargetMode="External"/><Relationship Id="rId23" Type="http://schemas.openxmlformats.org/officeDocument/2006/relationships/hyperlink" Target="https://m.edsoo.ru/863f1f72" TargetMode="External"/><Relationship Id="rId24" Type="http://schemas.openxmlformats.org/officeDocument/2006/relationships/hyperlink" Target="https://m.edsoo.ru/863f21ca" TargetMode="External"/><Relationship Id="rId25" Type="http://schemas.openxmlformats.org/officeDocument/2006/relationships/hyperlink" Target="https://m.edsoo.ru/863f21ca" TargetMode="External"/><Relationship Id="rId26" Type="http://schemas.openxmlformats.org/officeDocument/2006/relationships/hyperlink" Target="https://m.edsoo.ru/863f235a" TargetMode="External"/><Relationship Id="rId27" Type="http://schemas.openxmlformats.org/officeDocument/2006/relationships/hyperlink" Target="https://m.edsoo.ru/863f2a4e" TargetMode="External"/><Relationship Id="rId28" Type="http://schemas.openxmlformats.org/officeDocument/2006/relationships/hyperlink" Target="https://m.edsoo.ru/863f2bac" TargetMode="External"/><Relationship Id="rId29" Type="http://schemas.openxmlformats.org/officeDocument/2006/relationships/hyperlink" Target="https://m.edsoo.ru/863f2cd8" TargetMode="External"/><Relationship Id="rId30" Type="http://schemas.openxmlformats.org/officeDocument/2006/relationships/hyperlink" Target="https://m.edsoo.ru/863f2e36" TargetMode="External"/><Relationship Id="rId31" Type="http://schemas.openxmlformats.org/officeDocument/2006/relationships/hyperlink" Target="https://m.edsoo.ru/863f2f8a" TargetMode="External"/><Relationship Id="rId32" Type="http://schemas.openxmlformats.org/officeDocument/2006/relationships/hyperlink" Target="https://m.edsoo.ru/863f3214" TargetMode="External"/><Relationship Id="rId33" Type="http://schemas.openxmlformats.org/officeDocument/2006/relationships/hyperlink" Target="https://m.edsoo.ru/863f3372" TargetMode="External"/><Relationship Id="rId34" Type="http://schemas.openxmlformats.org/officeDocument/2006/relationships/hyperlink" Target="https://m.edsoo.ru/863f3764" TargetMode="External"/><Relationship Id="rId35" Type="http://schemas.openxmlformats.org/officeDocument/2006/relationships/hyperlink" Target="https://m.edsoo.ru/863f38ae" TargetMode="External"/><Relationship Id="rId36" Type="http://schemas.openxmlformats.org/officeDocument/2006/relationships/hyperlink" Target="https://m.edsoo.ru/863f3b06" TargetMode="External"/><Relationship Id="rId37" Type="http://schemas.openxmlformats.org/officeDocument/2006/relationships/hyperlink" Target="https://m.edsoo.ru/863f3cbe" TargetMode="External"/><Relationship Id="rId38" Type="http://schemas.openxmlformats.org/officeDocument/2006/relationships/hyperlink" Target="https://m.edsoo.ru/863f3f20" TargetMode="External"/><Relationship Id="rId39" Type="http://schemas.openxmlformats.org/officeDocument/2006/relationships/hyperlink" Target="https://m.edsoo.ru/863f4128" TargetMode="External"/><Relationship Id="rId40" Type="http://schemas.openxmlformats.org/officeDocument/2006/relationships/hyperlink" Target="https://m.edsoo.ru/863f4312" TargetMode="External"/><Relationship Id="rId41" Type="http://schemas.openxmlformats.org/officeDocument/2006/relationships/numbering" Target="numbering.xml"/><Relationship Id="rId42" Type="http://schemas.openxmlformats.org/officeDocument/2006/relationships/fontTable" Target="fontTable.xml"/><Relationship Id="rId4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LibreOffice/7.5.2.1$Linux_X86_64 LibreOffice_project/50$Build-1</Application>
  <AppVersion>15.0000</AppVersion>
  <Pages>18</Pages>
  <Words>2627</Words>
  <Characters>19984</Characters>
  <CharactersWithSpaces>22404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2024-09-27T09:41:51Z</dcterms:modified>
  <cp:revision>1</cp:revision>
  <dc:subject/>
  <dc:title/>
</cp:coreProperties>
</file>